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404C06">
        <w:t>9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>
      <w:bookmarkStart w:id="11" w:name="_GoBack"/>
      <w:bookmarkEnd w:id="11"/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</w:t>
            </w:r>
            <w:r w:rsidR="0049097C">
              <w:t>B</w:t>
            </w:r>
          </w:p>
          <w:p w:rsidR="00583EA0" w:rsidRDefault="00583EA0">
            <w:r>
              <w:sym w:font="Wingdings" w:char="F06F"/>
            </w:r>
            <w:r>
              <w:t xml:space="preserve">  Kerncompetentie </w:t>
            </w:r>
            <w:r w:rsidR="0049097C">
              <w:t>C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04C06"/>
    <w:rsid w:val="00424DED"/>
    <w:rsid w:val="00482A4F"/>
    <w:rsid w:val="0049097C"/>
    <w:rsid w:val="00527398"/>
    <w:rsid w:val="00583EA0"/>
    <w:rsid w:val="00632123"/>
    <w:rsid w:val="006A7F9B"/>
    <w:rsid w:val="008104C5"/>
    <w:rsid w:val="008402D9"/>
    <w:rsid w:val="008A3B35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8A09D4"/>
  <w15:docId w15:val="{FD12FB7B-D6B4-44E4-AB57-B64C1B43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21BB85-77A0-4DDF-9DC4-5EB02BBBB6D3}"/>
</file>

<file path=customXml/itemProps2.xml><?xml version="1.0" encoding="utf-8"?>
<ds:datastoreItem xmlns:ds="http://schemas.openxmlformats.org/officeDocument/2006/customXml" ds:itemID="{D558CC3C-DFD4-4E0A-8322-A39EAE948F76}"/>
</file>

<file path=customXml/itemProps3.xml><?xml version="1.0" encoding="utf-8"?>
<ds:datastoreItem xmlns:ds="http://schemas.openxmlformats.org/officeDocument/2006/customXml" ds:itemID="{1F25079A-68C8-4BE1-9BB6-47722072AE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Verschuur, Karlijn</cp:lastModifiedBy>
  <cp:revision>5</cp:revision>
  <dcterms:created xsi:type="dcterms:W3CDTF">2021-04-26T17:56:00Z</dcterms:created>
  <dcterms:modified xsi:type="dcterms:W3CDTF">2021-07-06T09:16:00Z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